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40" w:lineRule="auto" w:before="0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22669500" cy="320802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0" cy="32080200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35700" w:h="50520"/>
      <w:pgMar w:top="0" w:right="0" w:bottom="0" w:left="0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